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76" w:lineRule="auto"/>
        <w:jc w:val="center"/>
      </w:pPr>
      <w:r>
        <w:rPr>
          <w:b/>
          <w:sz w:val="36"/>
        </w:rPr>
        <w:t>[NAMA LENGKAP]</w:t>
      </w:r>
    </w:p>
    <w:p>
      <w:pPr>
        <w:spacing w:line="276" w:lineRule="auto"/>
        <w:jc w:val="center"/>
      </w:pPr>
      <w:r>
        <w:rPr>
          <w:b/>
          <w:sz w:val="24"/>
        </w:rPr>
        <w:t>[POSISI YANG DILAMAR]</w:t>
      </w:r>
    </w:p>
    <w:p>
      <w:pPr>
        <w:spacing w:line="276" w:lineRule="auto"/>
        <w:jc w:val="center"/>
      </w:pPr>
      <w:r>
        <w:t>[Kota, Provinsi] | [08xxxxxxxxxx] | [email@domain.com] | [LinkedIn, opsional]</w:t>
      </w:r>
    </w:p>
    <w:p>
      <w:pPr>
        <w:pStyle w:val="Heading1"/>
        <w:keepNext/>
        <w:spacing w:before="160" w:after="60" w:line="276" w:lineRule="auto"/>
      </w:pPr>
      <w:r>
        <w:t>PROFIL PROFESIONAL</w:t>
      </w:r>
    </w:p>
    <w:p>
      <w:pPr>
        <w:spacing w:line="276" w:lineRule="auto"/>
      </w:pPr>
      <w:r>
        <w:t>[Fresh graduate / Profesional berpengalaman] dengan [X tahun / pengalaman relevan] di bidang [bidang pekerjaan/industri]. Memiliki kemampuan dalam [3–5 kompetensi utama yang relevan dengan posisi], serta terbiasa [aktivitas/tanggung jawab utama]. Memiliki [2–3 kekuatan profesional] dan siap berkontribusi sebagai [POSISI YANG DILAMAR] di [NAMA PERUSAHAAN].</w:t>
      </w:r>
    </w:p>
    <w:p>
      <w:pPr>
        <w:pStyle w:val="Heading1"/>
        <w:keepNext/>
        <w:spacing w:before="160" w:after="60" w:line="276" w:lineRule="auto"/>
      </w:pPr>
      <w:r>
        <w:t>KOMPETENSI</w:t>
      </w:r>
    </w:p>
    <w:p>
      <w:pPr>
        <w:spacing w:line="276" w:lineRule="auto"/>
      </w:pPr>
      <w:r>
        <w:t>[Kompetensi utama 1] | [Kompetensi utama 2] | [Kompetensi utama 3] | [Kompetensi utama 4] | [Kompetensi utama 5] | [Kompetensi utama 6] | [Kompetensi utama 7] | [Kompetensi utama 8]</w:t>
      </w:r>
    </w:p>
    <w:p>
      <w:pPr>
        <w:pStyle w:val="Heading1"/>
        <w:keepNext/>
        <w:spacing w:before="160" w:after="60" w:line="276" w:lineRule="auto"/>
      </w:pPr>
      <w:r>
        <w:t>PENGALAMAN KERJA</w:t>
      </w:r>
    </w:p>
    <w:p>
      <w:pPr>
        <w:spacing w:line="276" w:lineRule="auto"/>
      </w:pPr>
      <w:r>
        <w:rPr>
          <w:b/>
        </w:rPr>
        <w:t>[NAMA PERUSAHAAN]</w:t>
      </w:r>
      <w:r>
        <w:t xml:space="preserve"> | [Kota, Provinsi]</w:t>
      </w:r>
    </w:p>
    <w:p>
      <w:pPr>
        <w:spacing w:line="276" w:lineRule="auto"/>
      </w:pPr>
      <w:r>
        <w:rPr>
          <w:b/>
        </w:rPr>
        <w:t>[JABATAN / POSISI]</w:t>
      </w:r>
      <w:r>
        <w:t xml:space="preserve"> | [Bulan Tahun] – [Bulan Tahun]</w:t>
      </w:r>
    </w:p>
    <w:p>
      <w:pPr>
        <w:pStyle w:val="ListBullet"/>
        <w:spacing w:after="40" w:line="276" w:lineRule="auto"/>
      </w:pPr>
      <w:r>
        <w:t>[Kata kerja aktif] [tugas/tanggung jawab utama] menggunakan [tools/software/alat/metode] sesuai [SOP/standar/prosedur] untuk [tujuan/hasil].</w:t>
      </w:r>
    </w:p>
    <w:p>
      <w:pPr>
        <w:pStyle w:val="ListBullet"/>
        <w:spacing w:after="40" w:line="276" w:lineRule="auto"/>
      </w:pPr>
      <w:r>
        <w:t>[Kata kerja aktif] [tanggung jawab kedua] dan berkoordinasi dengan [tim/departemen] untuk [hasil].</w:t>
      </w:r>
    </w:p>
    <w:p>
      <w:pPr>
        <w:pStyle w:val="ListBullet"/>
        <w:spacing w:after="40" w:line="276" w:lineRule="auto"/>
      </w:pPr>
      <w:r>
        <w:t>[Kata kerja aktif] [tugas ketiga] dengan memperhatikan [standar/kebijakan/kualitas/target] yang berlaku.</w:t>
      </w:r>
    </w:p>
    <w:p>
      <w:pPr>
        <w:pStyle w:val="ListBullet"/>
        <w:spacing w:after="40" w:line="276" w:lineRule="auto"/>
      </w:pPr>
      <w:r>
        <w:t>[Pencapaian nyata, jika ada] [meningkatkan/mengurangi/menyelesaikan/mengelola] [indikator] sebesar [angka] dalam [periode].</w:t>
      </w:r>
    </w:p>
    <w:p>
      <w:pPr>
        <w:spacing w:line="276" w:lineRule="auto"/>
      </w:pPr>
      <w:r>
        <w:rPr>
          <w:b/>
        </w:rPr>
        <w:t>[NAMA PERUSAHAAN]</w:t>
      </w:r>
      <w:r>
        <w:t xml:space="preserve"> | [Kota, Provinsi]</w:t>
      </w:r>
    </w:p>
    <w:p>
      <w:pPr>
        <w:spacing w:line="276" w:lineRule="auto"/>
      </w:pPr>
      <w:r>
        <w:rPr>
          <w:b/>
        </w:rPr>
        <w:t>[JABATAN / POSISI]</w:t>
      </w:r>
      <w:r>
        <w:t xml:space="preserve"> | [Bulan Tahun] – [Bulan Tahun]</w:t>
      </w:r>
    </w:p>
    <w:p>
      <w:pPr>
        <w:pStyle w:val="ListBullet"/>
        <w:spacing w:after="40" w:line="276" w:lineRule="auto"/>
      </w:pPr>
      <w:r>
        <w:t>[Kata kerja aktif] [tugas/tanggung jawab utama] menggunakan [tools/software/alat/metode] sesuai [SOP/standar/prosedur] untuk [tujuan/hasil].</w:t>
      </w:r>
    </w:p>
    <w:p>
      <w:pPr>
        <w:pStyle w:val="ListBullet"/>
        <w:spacing w:after="40" w:line="276" w:lineRule="auto"/>
      </w:pPr>
      <w:r>
        <w:t>[Kata kerja aktif] [tanggung jawab kedua] dan berkoordinasi dengan [tim/departemen] untuk [hasil].</w:t>
      </w:r>
    </w:p>
    <w:p>
      <w:pPr>
        <w:pStyle w:val="ListBullet"/>
        <w:spacing w:after="40" w:line="276" w:lineRule="auto"/>
      </w:pPr>
      <w:r>
        <w:t>[Kata kerja aktif] [tugas ketiga] dengan memperhatikan [standar/kebijakan/kualitas/target] yang berlaku.</w:t>
      </w:r>
    </w:p>
    <w:p>
      <w:pPr>
        <w:pStyle w:val="ListBullet"/>
        <w:spacing w:after="40" w:line="276" w:lineRule="auto"/>
      </w:pPr>
      <w:r>
        <w:t>[Pencapaian nyata, jika ada] [meningkatkan/mengurangi/menyelesaikan/mengelola] [indikator] sebesar [angka] dalam [periode].</w:t>
      </w:r>
    </w:p>
    <w:p>
      <w:pPr>
        <w:pStyle w:val="Heading1"/>
        <w:keepNext/>
        <w:spacing w:before="160" w:after="60" w:line="276" w:lineRule="auto"/>
      </w:pPr>
      <w:r>
        <w:t>PENDIDIKAN</w:t>
      </w:r>
    </w:p>
    <w:p>
      <w:pPr>
        <w:spacing w:line="276" w:lineRule="auto"/>
      </w:pPr>
      <w:r>
        <w:rPr>
          <w:b/>
        </w:rPr>
        <w:t>[NAMA SEKOLAH / PERGURUAN TINGGI]</w:t>
      </w:r>
      <w:r>
        <w:t xml:space="preserve"> | [Kota, Provinsi]</w:t>
      </w:r>
    </w:p>
    <w:p>
      <w:pPr>
        <w:spacing w:line="276" w:lineRule="auto"/>
      </w:pPr>
      <w:r>
        <w:t>[SMA/SMK/D3/S1/S2] – [Jurusan/Program Studi] | [Tahun Masuk] – [Tahun Lulus]</w:t>
      </w:r>
    </w:p>
    <w:p>
      <w:pPr>
        <w:pStyle w:val="Heading1"/>
        <w:keepNext/>
        <w:spacing w:before="160" w:after="60" w:line="276" w:lineRule="auto"/>
      </w:pPr>
      <w:r>
        <w:t>SERTIFIKASI &amp; PELATIHAN</w:t>
      </w:r>
    </w:p>
    <w:p>
      <w:pPr>
        <w:pStyle w:val="ListBullet"/>
        <w:spacing w:after="40" w:line="276" w:lineRule="auto"/>
      </w:pPr>
      <w:r>
        <w:t>[Nama sertifikasi/pelatihan] – [Lembaga] | [Tahun]</w:t>
      </w:r>
    </w:p>
    <w:p>
      <w:pPr>
        <w:pStyle w:val="ListBullet"/>
        <w:spacing w:after="40" w:line="276" w:lineRule="auto"/>
      </w:pPr>
      <w:r>
        <w:t>[Nama sertifikasi/pelatihan yang relevan] – [Lembaga] | [Tahun]</w:t>
      </w:r>
    </w:p>
    <w:p>
      <w:pPr>
        <w:pStyle w:val="Heading1"/>
        <w:keepNext/>
        <w:spacing w:before="160" w:after="60" w:line="276" w:lineRule="auto"/>
      </w:pPr>
      <w:r>
        <w:t>PKL / MAGANG / PROYEK / ORGANISASI (OPSIONAL)</w:t>
      </w:r>
    </w:p>
    <w:p>
      <w:pPr>
        <w:pStyle w:val="ListBullet"/>
        <w:spacing w:after="40" w:line="276" w:lineRule="auto"/>
      </w:pPr>
      <w:r>
        <w:t>[NAMA PERUSAHAAN / ORGANISASI / PROYEK] – [Peran] | [Periode]</w:t>
      </w:r>
    </w:p>
    <w:p>
      <w:pPr>
        <w:pStyle w:val="ListBullet"/>
        <w:spacing w:after="40" w:line="276" w:lineRule="auto"/>
      </w:pPr>
      <w:r>
        <w:t>[Jelaskan pengalaman yang relevan dengan posisi yang dilamar.]</w:t>
      </w:r>
    </w:p>
    <w:p>
      <w:pPr>
        <w:pStyle w:val="ListBullet"/>
        <w:spacing w:after="40" w:line="276" w:lineRule="auto"/>
      </w:pPr>
      <w:r>
        <w:t>[Tambahkan hasil/pencapaian nyata jika ada.]</w:t>
      </w:r>
    </w:p>
    <w:p>
      <w:pPr>
        <w:pStyle w:val="Heading1"/>
        <w:keepNext/>
        <w:spacing w:before="160" w:after="60" w:line="276" w:lineRule="auto"/>
      </w:pPr>
      <w:r>
        <w:t>INFORMASI TAMBAHAN</w:t>
      </w:r>
    </w:p>
    <w:p>
      <w:pPr>
        <w:spacing w:after="40" w:line="276" w:lineRule="auto"/>
      </w:pPr>
      <w:r>
        <w:rPr>
          <w:b/>
        </w:rPr>
        <w:t xml:space="preserve">Domisili: </w:t>
      </w:r>
      <w:r>
        <w:t>[Kota/Kabupaten]</w:t>
      </w:r>
    </w:p>
    <w:p>
      <w:pPr>
        <w:spacing w:after="40" w:line="276" w:lineRule="auto"/>
      </w:pPr>
      <w:r>
        <w:rPr>
          <w:b/>
        </w:rPr>
        <w:t xml:space="preserve">Bahasa: </w:t>
      </w:r>
      <w:r>
        <w:t>[Bahasa Indonesia / Bahasa Inggris / lainnya]</w:t>
      </w:r>
    </w:p>
    <w:p>
      <w:pPr>
        <w:spacing w:after="40" w:line="276" w:lineRule="auto"/>
      </w:pPr>
      <w:r>
        <w:rPr>
          <w:b/>
        </w:rPr>
        <w:t xml:space="preserve">Lisensi: </w:t>
      </w:r>
      <w:r>
        <w:t>[SIM / lisensi profesi / sertifikasi lain jika relevan]</w:t>
      </w:r>
    </w:p>
    <w:p>
      <w:pPr>
        <w:spacing w:after="40" w:line="276" w:lineRule="auto"/>
      </w:pPr>
      <w:r>
        <w:rPr>
          <w:b/>
        </w:rPr>
        <w:t xml:space="preserve">Ketersediaan: </w:t>
      </w:r>
      <w:r>
        <w:t>[Segera / tanggal tertentu]</w:t>
      </w:r>
    </w:p>
    <w:p>
      <w:pPr>
        <w:spacing w:after="40" w:line="276" w:lineRule="auto"/>
      </w:pPr>
      <w:r>
        <w:rPr>
          <w:b/>
        </w:rPr>
        <w:t xml:space="preserve">Portofolio: </w:t>
      </w:r>
      <w:r>
        <w:t>[URL jika relevan, opsional]</w:t>
      </w:r>
    </w:p>
    <w:p>
      <w:pPr>
        <w:spacing w:line="276" w:lineRule="auto"/>
      </w:pPr>
      <w:r>
        <w:br w:type="page"/>
      </w:r>
    </w:p>
    <w:p>
      <w:pPr>
        <w:spacing w:line="276" w:lineRule="auto"/>
        <w:jc w:val="center"/>
      </w:pPr>
      <w:r>
        <w:rPr>
          <w:b/>
          <w:sz w:val="28"/>
        </w:rPr>
        <w:t>PANDUAN PENGISIAN CV — HAPUS HALAMAN INI SEBELUM MENGIRIM</w:t>
      </w:r>
    </w:p>
    <w:p>
      <w:pPr>
        <w:spacing w:line="276" w:lineRule="auto"/>
      </w:pPr>
      <w:r>
        <w:t>Halaman ini adalah panduan pemilik template. Setelah CV selesai diedit, hapus halaman ini sebelum menyimpan PDF atau mengirim lamaran.</w:t>
      </w:r>
    </w:p>
    <w:p>
      <w:pPr>
        <w:pStyle w:val="Heading1"/>
        <w:keepNext/>
        <w:spacing w:before="160" w:after="60" w:line="276" w:lineRule="auto"/>
      </w:pPr>
      <w:r>
        <w:t>1. CARA MENGGUNAKAN TEMPLATE</w:t>
      </w:r>
    </w:p>
    <w:p>
      <w:pPr>
        <w:pStyle w:val="ListBullet"/>
        <w:spacing w:after="40" w:line="276" w:lineRule="auto"/>
      </w:pPr>
      <w:r>
        <w:t>Ganti semua teks dalam tanda [ ] dengan data yang benar.</w:t>
      </w:r>
    </w:p>
    <w:p>
      <w:pPr>
        <w:pStyle w:val="ListBullet"/>
        <w:spacing w:after="40" w:line="276" w:lineRule="auto"/>
      </w:pPr>
      <w:r>
        <w:t>Ganti [POSISI YANG DILAMAR] dengan jabatan yang benar-benar dituju.</w:t>
      </w:r>
    </w:p>
    <w:p>
      <w:pPr>
        <w:pStyle w:val="ListBullet"/>
        <w:spacing w:after="40" w:line="276" w:lineRule="auto"/>
      </w:pPr>
      <w:r>
        <w:t>Sesuaikan Profil Profesional dan Kompetensi dengan lowongan yang dituju.</w:t>
      </w:r>
    </w:p>
    <w:p>
      <w:pPr>
        <w:pStyle w:val="ListBullet"/>
        <w:spacing w:after="40" w:line="276" w:lineRule="auto"/>
      </w:pPr>
      <w:r>
        <w:t>Gunakan hanya pengalaman, skill, software, alat, sertifikasi, angka, dan pencapaian yang benar-benar Anda miliki.</w:t>
      </w:r>
    </w:p>
    <w:p>
      <w:pPr>
        <w:pStyle w:val="ListBullet"/>
        <w:spacing w:after="40" w:line="276" w:lineRule="auto"/>
      </w:pPr>
      <w:r>
        <w:t>Jika hanya memiliki satu pengalaman kerja yang relevan, hapus blok pengalaman kedua.</w:t>
      </w:r>
    </w:p>
    <w:p>
      <w:pPr>
        <w:pStyle w:val="Heading1"/>
        <w:keepNext/>
        <w:spacing w:before="160" w:after="60" w:line="276" w:lineRule="auto"/>
      </w:pPr>
      <w:r>
        <w:t>2. FRESH GRADUATE VS BERPENGALAMAN</w:t>
      </w:r>
    </w:p>
    <w:p>
      <w:pPr>
        <w:spacing w:line="276" w:lineRule="auto"/>
      </w:pPr>
      <w:r>
        <w:t>Fresh Graduate / Pengalaman Terbatas: prioritaskan pendidikan, PKL/magang, proyek, organisasi, sertifikasi, skill, dan pengalaman relevan. Tunjukkan kesiapan belajar, disiplin, kerja tim, dan kompetensi yang memang dimiliki.</w:t>
      </w:r>
    </w:p>
    <w:p>
      <w:pPr>
        <w:spacing w:line="276" w:lineRule="auto"/>
      </w:pPr>
      <w:r>
        <w:t>Berpengalaman: prioritaskan pengalaman kerja, tanggung jawab, pencapaian terukur, tools/software/alat yang dikuasai, dan kompetensi yang paling dekat dengan lowongan.</w:t>
      </w:r>
    </w:p>
    <w:p>
      <w:pPr>
        <w:pStyle w:val="Heading1"/>
        <w:keepNext/>
        <w:spacing w:before="160" w:after="60" w:line="276" w:lineRule="auto"/>
      </w:pPr>
      <w:r>
        <w:t>3. CARA MEMILIH KOMPETENSI</w:t>
      </w:r>
    </w:p>
    <w:p>
      <w:pPr>
        <w:pStyle w:val="ListBullet"/>
        <w:spacing w:after="40" w:line="276" w:lineRule="auto"/>
      </w:pPr>
      <w:r>
        <w:t>Gunakan sekitar 5–8 kompetensi yang paling relevan dengan posisi.</w:t>
      </w:r>
    </w:p>
    <w:p>
      <w:pPr>
        <w:pStyle w:val="ListBullet"/>
        <w:spacing w:after="40" w:line="276" w:lineRule="auto"/>
      </w:pPr>
      <w:r>
        <w:t>Gunakan istilah yang muncul di lowongan jika istilah tersebut benar-benar sesuai dengan kemampuan Anda.</w:t>
      </w:r>
    </w:p>
    <w:p>
      <w:pPr>
        <w:pStyle w:val="ListBullet"/>
        <w:spacing w:after="40" w:line="276" w:lineRule="auto"/>
      </w:pPr>
      <w:r>
        <w:t>Campurkan hard skill dan soft skill yang relevan.</w:t>
      </w:r>
    </w:p>
    <w:p>
      <w:pPr>
        <w:pStyle w:val="ListBullet"/>
        <w:spacing w:after="40" w:line="276" w:lineRule="auto"/>
      </w:pPr>
      <w:r>
        <w:t>Jangan memasukkan semua skill yang pernah dipelajari jika tidak relevan.</w:t>
      </w:r>
    </w:p>
    <w:p>
      <w:pPr>
        <w:pStyle w:val="ListBullet"/>
        <w:spacing w:after="40" w:line="276" w:lineRule="auto"/>
      </w:pPr>
      <w:r>
        <w:t>Jangan melakukan keyword stuffing.</w:t>
      </w:r>
    </w:p>
    <w:p>
      <w:pPr>
        <w:pStyle w:val="Heading1"/>
        <w:keepNext/>
        <w:spacing w:before="160" w:after="60" w:line="276" w:lineRule="auto"/>
      </w:pPr>
      <w:r>
        <w:t>4. CARA MEMBUAT PROFIL PROFESIONAL</w:t>
      </w:r>
    </w:p>
    <w:p>
      <w:pPr>
        <w:spacing w:line="276" w:lineRule="auto"/>
      </w:pPr>
      <w:r>
        <w:t>Formula: STATUS/PENGALAMAN + BIDANG + KOMPETENSI UTAMA + AKTIVITAS/KEKUATAN + TARGET POSISI.</w:t>
      </w:r>
    </w:p>
    <w:p>
      <w:pPr>
        <w:spacing w:line="276" w:lineRule="auto"/>
      </w:pPr>
      <w:r>
        <w:t>Contoh: “Fresh graduate S1 Manajemen dengan pengalaman magang di administrasi dan customer service. Memiliki kemampuan Microsoft Office, pengolahan data, komunikasi pelanggan, dan pengarsipan dokumen. Teliti, komunikatif, dan siap berkembang sebagai Staff Administrasi.”</w:t>
      </w:r>
    </w:p>
    <w:p>
      <w:pPr>
        <w:pStyle w:val="Heading1"/>
        <w:keepNext/>
        <w:spacing w:before="160" w:after="60" w:line="276" w:lineRule="auto"/>
      </w:pPr>
      <w:r>
        <w:t>5. FORMULA BULLET PENGALAMAN</w:t>
      </w:r>
    </w:p>
    <w:p>
      <w:pPr>
        <w:spacing w:line="276" w:lineRule="auto"/>
      </w:pPr>
      <w:r>
        <w:t>KATA KERJA AKTIF + AKTIVITAS + KONTEKS/TOOLS + HASIL/ANGKA (jika nyata)</w:t>
      </w:r>
    </w:p>
    <w:p>
      <w:pPr>
        <w:pStyle w:val="ListBullet"/>
        <w:spacing w:after="40" w:line="276" w:lineRule="auto"/>
      </w:pPr>
      <w:r>
        <w:t>Kurang kuat: Bertanggung jawab terhadap pekerjaan administrasi.</w:t>
      </w:r>
    </w:p>
    <w:p>
      <w:pPr>
        <w:pStyle w:val="ListBullet"/>
        <w:spacing w:after="40" w:line="276" w:lineRule="auto"/>
      </w:pPr>
      <w:r>
        <w:t>Lebih kuat: Mengelola pengarsipan dan input data menggunakan Microsoft Excel untuk mendukung administrasi harian.</w:t>
      </w:r>
    </w:p>
    <w:p>
      <w:pPr>
        <w:pStyle w:val="ListBullet"/>
        <w:spacing w:after="40" w:line="276" w:lineRule="auto"/>
      </w:pPr>
      <w:r>
        <w:t>Kurang kuat: Melayani pelanggan.</w:t>
      </w:r>
    </w:p>
    <w:p>
      <w:pPr>
        <w:pStyle w:val="ListBullet"/>
        <w:spacing w:after="40" w:line="276" w:lineRule="auto"/>
      </w:pPr>
      <w:r>
        <w:t>Lebih kuat: Menangani pertanyaan pelanggan melalui [kanal] dan menyelesaikan [jumlah] permintaan per hari sesuai SOP layanan.</w:t>
      </w:r>
    </w:p>
    <w:p>
      <w:pPr>
        <w:pStyle w:val="Heading1"/>
        <w:keepNext/>
        <w:spacing w:before="160" w:after="60" w:line="276" w:lineRule="auto"/>
      </w:pPr>
      <w:r>
        <w:t>6. CONTOH KEYWORD BERDASARKAN BIDANG</w:t>
      </w:r>
    </w:p>
    <w:p>
      <w:pPr>
        <w:pStyle w:val="ListBullet"/>
        <w:spacing w:after="40" w:line="276" w:lineRule="auto"/>
      </w:pPr>
      <w:r>
        <w:t>Administrasi: administrasi, data entry, filing, Microsoft Office, Excel, pengarsipan, laporan.</w:t>
      </w:r>
    </w:p>
    <w:p>
      <w:pPr>
        <w:pStyle w:val="ListBullet"/>
        <w:spacing w:after="40" w:line="276" w:lineRule="auto"/>
      </w:pPr>
      <w:r>
        <w:t>Sales/Marketing: sales, customer acquisition, target, lead generation, CRM, digital marketing.</w:t>
      </w:r>
    </w:p>
    <w:p>
      <w:pPr>
        <w:pStyle w:val="ListBullet"/>
        <w:spacing w:after="40" w:line="276" w:lineRule="auto"/>
      </w:pPr>
      <w:r>
        <w:t>Finance/Accounting: accounting, laporan keuangan, reconciliation, Excel, pajak, accounts payable/receivable.</w:t>
      </w:r>
    </w:p>
    <w:p>
      <w:pPr>
        <w:pStyle w:val="ListBullet"/>
        <w:spacing w:after="40" w:line="276" w:lineRule="auto"/>
      </w:pPr>
      <w:r>
        <w:t>HR: recruitment, payroll, HR administration, employee relations, onboarding.</w:t>
      </w:r>
    </w:p>
    <w:p>
      <w:pPr>
        <w:pStyle w:val="ListBullet"/>
        <w:spacing w:after="40" w:line="276" w:lineRule="auto"/>
      </w:pPr>
      <w:r>
        <w:t>Produksi: production, SOP, K3, QC, machine operation, target produksi, 5S.</w:t>
      </w:r>
    </w:p>
    <w:p>
      <w:pPr>
        <w:pStyle w:val="ListBullet"/>
        <w:spacing w:after="40" w:line="276" w:lineRule="auto"/>
      </w:pPr>
      <w:r>
        <w:t>Warehouse/Logistik: warehouse, inventory, stock opname, picking, packing, logistics, material handling.</w:t>
      </w:r>
    </w:p>
    <w:p>
      <w:pPr>
        <w:pStyle w:val="ListBullet"/>
        <w:spacing w:after="40" w:line="276" w:lineRule="auto"/>
      </w:pPr>
      <w:r>
        <w:t>IT: troubleshooting, networking, programming, database, system administration, software development.</w:t>
      </w:r>
    </w:p>
    <w:p>
      <w:pPr>
        <w:pStyle w:val="ListBullet"/>
        <w:spacing w:after="40" w:line="276" w:lineRule="auto"/>
      </w:pPr>
      <w:r>
        <w:t>Retail/F&amp;B: cashier, customer service, store operation, POS, inventory, service.</w:t>
      </w:r>
    </w:p>
    <w:p>
      <w:pPr>
        <w:pStyle w:val="ListBullet"/>
        <w:spacing w:after="40" w:line="276" w:lineRule="auto"/>
      </w:pPr>
      <w:r>
        <w:t>Bidang lain: ambil istilah yang benar-benar muncul pada lowongan dan sesuai kemampuan Anda.</w:t>
      </w:r>
    </w:p>
    <w:p>
      <w:pPr>
        <w:pStyle w:val="Heading1"/>
        <w:keepNext/>
        <w:spacing w:before="160" w:after="60" w:line="276" w:lineRule="auto"/>
      </w:pPr>
      <w:r>
        <w:t>7. ATURAN EMAS ATS</w:t>
      </w:r>
    </w:p>
    <w:p>
      <w:pPr>
        <w:pStyle w:val="ListBullet"/>
        <w:spacing w:after="40" w:line="276" w:lineRule="auto"/>
      </w:pPr>
      <w:r>
        <w:t>Gunakan single-column dan teks biasa.</w:t>
      </w:r>
    </w:p>
    <w:p>
      <w:pPr>
        <w:pStyle w:val="ListBullet"/>
        <w:spacing w:after="40" w:line="276" w:lineRule="auto"/>
      </w:pPr>
      <w:r>
        <w:t>Hindari foto, ikon, grafik skill, progress bar, tabel layout, text box, dan dekorasi yang tidak diperlukan.</w:t>
      </w:r>
    </w:p>
    <w:p>
      <w:pPr>
        <w:pStyle w:val="ListBullet"/>
        <w:spacing w:after="40" w:line="276" w:lineRule="auto"/>
      </w:pPr>
      <w:r>
        <w:t>Letakkan informasi penting sebagai teks utama dokumen, bukan hanya di header/footer.</w:t>
      </w:r>
    </w:p>
    <w:p>
      <w:pPr>
        <w:pStyle w:val="ListBullet"/>
        <w:spacing w:after="40" w:line="276" w:lineRule="auto"/>
      </w:pPr>
      <w:r>
        <w:t>Simpan master dalam DOCX. Jika diminta PDF, ekspor sebagai PDF berbasis teks dan pastikan teks dapat dipilih/disalin.</w:t>
      </w:r>
    </w:p>
    <w:p>
      <w:pPr>
        <w:pStyle w:val="ListBullet"/>
        <w:spacing w:after="40" w:line="276" w:lineRule="auto"/>
      </w:pPr>
      <w:r>
        <w:t>Nama file yang disarankan: CV_[Nama]_[Posisi].pdf</w:t>
      </w:r>
    </w:p>
    <w:p>
      <w:pPr>
        <w:pStyle w:val="Heading1"/>
        <w:keepNext/>
        <w:spacing w:before="160" w:after="60" w:line="276" w:lineRule="auto"/>
      </w:pPr>
      <w:r>
        <w:t>8. CHECKLIST SEBELUM SUBMIT</w:t>
      </w:r>
    </w:p>
    <w:p>
      <w:pPr>
        <w:pStyle w:val="ListBullet"/>
        <w:spacing w:after="40" w:line="276" w:lineRule="auto"/>
      </w:pPr>
      <w:r>
        <w:t>Semua placeholder [ ] sudah dihapus.</w:t>
      </w:r>
    </w:p>
    <w:p>
      <w:pPr>
        <w:pStyle w:val="ListBullet"/>
        <w:spacing w:after="40" w:line="276" w:lineRule="auto"/>
      </w:pPr>
      <w:r>
        <w:t>Nama perusahaan dan posisi sudah benar.</w:t>
      </w:r>
    </w:p>
    <w:p>
      <w:pPr>
        <w:pStyle w:val="ListBullet"/>
        <w:spacing w:after="40" w:line="276" w:lineRule="auto"/>
      </w:pPr>
      <w:r>
        <w:t>Profil dan kompetensi relevan dengan lowongan.</w:t>
      </w:r>
    </w:p>
    <w:p>
      <w:pPr>
        <w:pStyle w:val="ListBullet"/>
        <w:spacing w:after="40" w:line="276" w:lineRule="auto"/>
      </w:pPr>
      <w:r>
        <w:t>Keyword sesuai kemampuan nyata.</w:t>
      </w:r>
    </w:p>
    <w:p>
      <w:pPr>
        <w:pStyle w:val="ListBullet"/>
        <w:spacing w:after="40" w:line="276" w:lineRule="auto"/>
      </w:pPr>
      <w:r>
        <w:t>Pengalaman menggunakan kata kerja aktif.</w:t>
      </w:r>
    </w:p>
    <w:p>
      <w:pPr>
        <w:pStyle w:val="ListBullet"/>
        <w:spacing w:after="40" w:line="276" w:lineRule="auto"/>
      </w:pPr>
      <w:r>
        <w:t>Angka pencapaian hanya menggunakan data nyata.</w:t>
      </w:r>
    </w:p>
    <w:p>
      <w:pPr>
        <w:pStyle w:val="ListBullet"/>
        <w:spacing w:after="40" w:line="276" w:lineRule="auto"/>
      </w:pPr>
      <w:r>
        <w:t>Email dan nomor telepon aktif.</w:t>
      </w:r>
    </w:p>
    <w:p>
      <w:pPr>
        <w:pStyle w:val="ListBullet"/>
        <w:spacing w:after="40" w:line="276" w:lineRule="auto"/>
      </w:pPr>
      <w:r>
        <w:t>CV tidak berisi foto, ikon, grafik, atau tabel layout kompleks.</w:t>
      </w:r>
    </w:p>
    <w:p>
      <w:pPr>
        <w:pStyle w:val="ListBullet"/>
        <w:spacing w:after="40" w:line="276" w:lineRule="auto"/>
      </w:pPr>
      <w:r>
        <w:t>CV dan surat lamaran menggunakan informasi yang konsisten.</w:t>
      </w:r>
    </w:p>
    <w:sectPr w:rsidR="00FC693F" w:rsidRPr="0006063C" w:rsidSect="00034616">
      <w:pgSz w:w="12240" w:h="15840"/>
      <w:pgMar w:top="850" w:right="1020" w:bottom="85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25"/>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17365D" w:themeColor="text2" w:themeShade="BF"/>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